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0C719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1: Rhetoric, Technology, and Chess Thinking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E66E498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7092E4F8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Grant writing is a strategic, persuasive art where proposals align organizational capacity with funder values.</w:t>
            </w:r>
          </w:p>
        </w:tc>
      </w:tr>
    </w:tbl>
    <w:p w14:paraId="5C5C87A3" w14:textId="77777777" w:rsidR="00A63C3E" w:rsidRDefault="00A63C3E"/>
    <w:p w14:paraId="64CC720C" w14:textId="1764FC7E" w:rsidR="00A63C3E" w:rsidRPr="00B4344B" w:rsidRDefault="00000000">
      <w:pPr>
        <w:spacing w:before="240" w:after="120"/>
        <w:rPr>
          <w:i/>
          <w:iCs/>
        </w:rPr>
      </w:pPr>
      <w:r w:rsidRPr="00B4344B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12401D8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Who is the primary funder (audience), and what are their explicitly stated funding priorities and values?</w:t>
      </w:r>
    </w:p>
    <w:p w14:paraId="40B9EF2E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8198C75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is the core problem your organization is addressing, and how does it align with the funder's mission?</w:t>
      </w:r>
    </w:p>
    <w:p w14:paraId="472E28B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0DBCD04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Describe the 'beneficiary' population. Who are they, and how will they be involved in the project?</w:t>
      </w:r>
    </w:p>
    <w:p w14:paraId="1B54ED92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42AA8B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does the chosen location influence the problem's severity or feasibility of your solution?</w:t>
      </w:r>
    </w:p>
    <w:p w14:paraId="13977AE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552C48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the logical arguments (logos), credibility points (ethos), and emotional reasons (pathos) underpinning your proposal?</w:t>
      </w:r>
    </w:p>
    <w:p w14:paraId="4349B23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D463BD8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6. What distinct writing style (e.g., plain language, promotional, or scientific) best matches this funder's culture?</w:t>
      </w:r>
    </w:p>
    <w:p w14:paraId="0A72CE33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15D3066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380A54F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F16A9E6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professional grant consultant. Read this project outline: [Insert Outline]. Analyze it against the Rhetorical Thinking Model. Map out the strategic connections between the Applicant, Beneficiary, Location, and Problem-Solution set. Identify any gaps in logic or alignment.</w:t>
            </w:r>
          </w:p>
        </w:tc>
      </w:tr>
    </w:tbl>
    <w:p w14:paraId="3952AFDA" w14:textId="77777777" w:rsidR="00A63C3E" w:rsidRDefault="00A63C3E"/>
    <w:p w14:paraId="3431041B" w14:textId="77777777" w:rsidR="00A63C3E" w:rsidRDefault="00000000">
      <w:r>
        <w:br w:type="page"/>
      </w:r>
    </w:p>
    <w:p w14:paraId="57774557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2: Grant Fundamentals and Terminology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040965D8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5AC0A07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Mastery of industry terminology and understanding the pre-award, award, and post-award lifecycles are crucial for realistic expectations.</w:t>
            </w:r>
          </w:p>
        </w:tc>
      </w:tr>
    </w:tbl>
    <w:p w14:paraId="7794C4E4" w14:textId="77777777" w:rsidR="00A63C3E" w:rsidRDefault="00A63C3E"/>
    <w:p w14:paraId="21524C3A" w14:textId="5F0869F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6D43080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Is the target grant discretionary (competitive) or mandatory (formula/block)? How does this affect your writing strategy?</w:t>
      </w:r>
    </w:p>
    <w:p w14:paraId="3F983F99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ECCB40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are the funding 'ceilings' and 'floors' of the opportunity, and where does your budget comfortably fit?</w:t>
      </w:r>
    </w:p>
    <w:p w14:paraId="1E22B25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42109A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is your organization's Negotiated Indirect Cost Rate Agreement (NICRA)? How will this overhead be incorporated?</w:t>
      </w:r>
    </w:p>
    <w:p w14:paraId="727D09A9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1E8941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is the Letter of Inquiry (LoI) strategy? How will you treat it as a cohesive 'mini-proposal'?</w:t>
      </w:r>
    </w:p>
    <w:p w14:paraId="12867F17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CC6606F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the 'Matthew Effect' influence your approach to securing your first grant versus subsequent funding?</w:t>
      </w:r>
    </w:p>
    <w:p w14:paraId="716E5C4F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1D848AC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A8C78D4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168BFA2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veteran grant advisor. Read this project concept: [Insert Concept]. Draft a compelling 1-page Letter of Inquiry (LoI) that operates as a mini-proposal, clearly highlighting the applicant credibility, problem, and return on investment.</w:t>
            </w:r>
          </w:p>
        </w:tc>
      </w:tr>
    </w:tbl>
    <w:p w14:paraId="3A0421BA" w14:textId="77777777" w:rsidR="00A63C3E" w:rsidRDefault="00A63C3E"/>
    <w:p w14:paraId="4B8EA5B3" w14:textId="77777777" w:rsidR="00A63C3E" w:rsidRDefault="00000000">
      <w:r>
        <w:br w:type="page"/>
      </w:r>
    </w:p>
    <w:p w14:paraId="3A77A8A8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3: The Traditional and AI Workbench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389F66F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B8E0CB3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Integrating traditional collaborative tools with advanced prompt engineering creates a highly efficient, human-led digital workspace.</w:t>
            </w:r>
          </w:p>
        </w:tc>
      </w:tr>
    </w:tbl>
    <w:p w14:paraId="4EBFDE22" w14:textId="77777777" w:rsidR="00A63C3E" w:rsidRDefault="00A63C3E"/>
    <w:p w14:paraId="31B9A814" w14:textId="60D609FC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3A71C60E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do you define the boundaries between human creativity and AI-generated text in your proposal?</w:t>
      </w:r>
    </w:p>
    <w:p w14:paraId="39C7E92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548E78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is your plan for ensuring that a single cohesive voice is maintained when utilizing collaborative text platforms?</w:t>
      </w:r>
    </w:p>
    <w:p w14:paraId="18E79FEE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8EF3E8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use rhetorical tools to verify that your AI-assisted narrative is persuasive to a human reviewer?</w:t>
      </w:r>
    </w:p>
    <w:p w14:paraId="5D3ED5C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E9BFC1F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steps will you take to prevent the proposal from sounding generic or 'robotic' due to over-reliance on templates?</w:t>
      </w:r>
    </w:p>
    <w:p w14:paraId="5124206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1FB116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document your ethical use of technology to the funder if they require an AI disclosure statement?</w:t>
      </w:r>
    </w:p>
    <w:p w14:paraId="47D6EF3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BA4BCC5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5945F765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9EAA198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an expert copyeditor specializing in plain language style. Review this draft text: [Insert Text]. Remove all generic AI-generated cliches (such as 'tapestry', 'delve', 'unlocking potential') and rewrite it in a powerful, active, human voice.</w:t>
            </w:r>
          </w:p>
        </w:tc>
      </w:tr>
    </w:tbl>
    <w:p w14:paraId="6C30B9DA" w14:textId="77777777" w:rsidR="00A63C3E" w:rsidRDefault="00A63C3E"/>
    <w:p w14:paraId="2456CA12" w14:textId="77777777" w:rsidR="00A63C3E" w:rsidRDefault="00000000">
      <w:r>
        <w:br w:type="page"/>
      </w:r>
    </w:p>
    <w:p w14:paraId="3092E158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4: Community Voice and Ethical Engagement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EB25B0F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DDBA76B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Proposals must move away from harmful deficit framing to celebrate community assets and respect rhetorical agency.</w:t>
            </w:r>
          </w:p>
        </w:tc>
      </w:tr>
    </w:tbl>
    <w:p w14:paraId="5B5C2836" w14:textId="77777777" w:rsidR="00A63C3E" w:rsidRDefault="00A63C3E"/>
    <w:p w14:paraId="797F90AE" w14:textId="0E49FFE9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2DDE6716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Define the rhetorical agency of your beneficiaries. How does your proposal empower them to drive their own change?</w:t>
      </w:r>
    </w:p>
    <w:p w14:paraId="482584D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26621BE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structure the narrative to position your organization as an ally/partner rather than a paternalistic 'hero'?</w:t>
      </w:r>
    </w:p>
    <w:p w14:paraId="0329569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3EC5751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historical or local narratives will you include to contextualize the systemic barriers your beneficiaries face?</w:t>
      </w:r>
    </w:p>
    <w:p w14:paraId="7CDEA48D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45BBC2C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does your project's physical location shape the daily lives, strengths, and struggles of the community members?</w:t>
      </w:r>
    </w:p>
    <w:p w14:paraId="4E4E9CB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8DE927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balance quantitative demographics with qualitative stories to present a holistic community portrait?</w:t>
      </w:r>
    </w:p>
    <w:p w14:paraId="4DA68ADE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92A4F1A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78320B3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372953DD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rhetorical strategist. Review this Needs Statement: [Insert Text]. Reframe it from a deficit-based model ('poverty-stricken, helpless area') into a highly professional asset-based model, highlighting existing community resilience.</w:t>
            </w:r>
          </w:p>
        </w:tc>
      </w:tr>
    </w:tbl>
    <w:p w14:paraId="0C8A3D96" w14:textId="77777777" w:rsidR="00A63C3E" w:rsidRDefault="00A63C3E"/>
    <w:p w14:paraId="2E694CB4" w14:textId="77777777" w:rsidR="00A63C3E" w:rsidRDefault="00000000">
      <w:r>
        <w:br w:type="page"/>
      </w:r>
    </w:p>
    <w:p w14:paraId="18B06B7C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5: Concept Refinement and Logic Models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14BEC2AB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3184292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Translating abstract aspirations into structured, logically validated project models is the foundation of proposal viability.</w:t>
            </w:r>
          </w:p>
        </w:tc>
      </w:tr>
    </w:tbl>
    <w:p w14:paraId="753ED59C" w14:textId="77777777" w:rsidR="00A63C3E" w:rsidRDefault="00A63C3E"/>
    <w:p w14:paraId="0695CA6B" w14:textId="47EB4EAF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3B833161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State your project's Value Proposition using the formula: Problem + Solution + Impact = Value.</w:t>
      </w:r>
    </w:p>
    <w:p w14:paraId="330A2D2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87325FC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use concept mapping to visualize the structural dependencies of your project before writing?</w:t>
      </w:r>
    </w:p>
    <w:p w14:paraId="6484EED7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ACB9415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does your concept map reveal hidden logical assumptions that might fail upon closer inspection?</w:t>
      </w:r>
    </w:p>
    <w:p w14:paraId="4EFCCBA2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31CF62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do you distinguish between project 'reliability' (consistency of operation) and 'validity' (actually solving the target problem)?</w:t>
      </w:r>
    </w:p>
    <w:p w14:paraId="191CB42D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D38F30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your refined concept directly align with the core values and strategic plans of your organization?</w:t>
      </w:r>
    </w:p>
    <w:p w14:paraId="0CD0DEE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40387E7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EAADEDE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6816FCD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strategic designer. Let's draft a concept map for my project: [Insert Project Ideas]. Ask me a series of probing questions to identify the logical dependencies between my activities, my capacity, and my long-term goals.</w:t>
            </w:r>
          </w:p>
        </w:tc>
      </w:tr>
    </w:tbl>
    <w:p w14:paraId="3C34CADB" w14:textId="77777777" w:rsidR="00A63C3E" w:rsidRDefault="00A63C3E"/>
    <w:p w14:paraId="50571617" w14:textId="77777777" w:rsidR="00A63C3E" w:rsidRDefault="00000000">
      <w:r>
        <w:br w:type="page"/>
      </w:r>
    </w:p>
    <w:p w14:paraId="37F744BA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6: Administrative Credentials and Portal Audits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BFE861D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24145B47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Securing regulatory compliance, system registrations, and strategic partnerships is just as important as writing the narrative.</w:t>
            </w:r>
          </w:p>
        </w:tc>
      </w:tr>
    </w:tbl>
    <w:p w14:paraId="2E6BDFC7" w14:textId="77777777" w:rsidR="00A63C3E" w:rsidRDefault="00A63C3E"/>
    <w:p w14:paraId="7B749594" w14:textId="29365C8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429B492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is your organization's legal applicant status (e.g., 501(c)(3) nonprofit, higher education, local government)?</w:t>
      </w:r>
    </w:p>
    <w:p w14:paraId="5A511BED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4A941F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use Letters of Support and Memorandums of Understanding (MOUs) as persuasive rhetorical proof of partner commitment?</w:t>
      </w:r>
    </w:p>
    <w:p w14:paraId="1C558085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73040A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ensure your letters of support are not generic 'cookie-cutter' endorsements but detailed descriptions of alignment?</w:t>
      </w:r>
    </w:p>
    <w:p w14:paraId="312D8523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A595F37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specific credentials, biosketches, or resumes are required for key personnel, and how will they be styled?</w:t>
      </w:r>
    </w:p>
    <w:p w14:paraId="11A6901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DF32E74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rhetorically frame your organization's administrative track record to prove you are a low-risk investments?</w:t>
      </w:r>
    </w:p>
    <w:p w14:paraId="3549FF65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2D784B4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29E821CD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10AE460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senior partnership coordinator. Draft a highly professional, customized Memorandum of Understanding (MOU) framework between our nonprofit and a local university partner for the project: [Insert Project Details].</w:t>
            </w:r>
          </w:p>
        </w:tc>
      </w:tr>
    </w:tbl>
    <w:p w14:paraId="496570AA" w14:textId="77777777" w:rsidR="00A63C3E" w:rsidRDefault="00A63C3E"/>
    <w:p w14:paraId="53A016A1" w14:textId="77777777" w:rsidR="00A63C3E" w:rsidRDefault="00000000">
      <w:r>
        <w:br w:type="page"/>
      </w:r>
    </w:p>
    <w:p w14:paraId="3F90F568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7: Locating and Matching Opportunities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63EF6917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3723653B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Finding funding requires a strategic, analytical search that aligns organizational values with verified funder records.</w:t>
            </w:r>
          </w:p>
        </w:tc>
      </w:tr>
    </w:tbl>
    <w:p w14:paraId="729F7D55" w14:textId="77777777" w:rsidR="00A63C3E" w:rsidRDefault="00A63C3E"/>
    <w:p w14:paraId="6B9807E2" w14:textId="25886F6D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4273596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are your organization's core keywords? How do you distinguish between synonyms (e.g., 'older adults' vs. 'seniors' vs. 'elderly')?</w:t>
      </w:r>
    </w:p>
    <w:p w14:paraId="5E3A428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C16002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verify that a funder's historical giving patterns actually match their stated theoretical mission?</w:t>
      </w:r>
    </w:p>
    <w:p w14:paraId="7311390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6C59F6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Conduct funder reconnaissance on competitors. Who is currently funding similar projects in your geographic area?</w:t>
      </w:r>
    </w:p>
    <w:p w14:paraId="1682095E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5AE1CD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approach and build an authentic, professional relationship with a funder's program officer?</w:t>
      </w:r>
    </w:p>
    <w:p w14:paraId="53960939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DECBFB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values does your organization possess that perfectly complement the target funder's long-term philanthropic goals?</w:t>
      </w:r>
    </w:p>
    <w:p w14:paraId="3E840B4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AB0776E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283B1338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0EE2A75B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funding development strategist. Read our project abstract: [Insert Abstract]. Refine our keyword list of 5 terms into a comprehensive search matrix, incorporating professional synonyms, Boolean operators, and targeted filters.</w:t>
            </w:r>
          </w:p>
        </w:tc>
      </w:tr>
    </w:tbl>
    <w:p w14:paraId="7D5D17EB" w14:textId="77777777" w:rsidR="00A63C3E" w:rsidRDefault="00A63C3E"/>
    <w:p w14:paraId="776B84A2" w14:textId="77777777" w:rsidR="00A63C3E" w:rsidRDefault="00000000">
      <w:r>
        <w:br w:type="page"/>
      </w:r>
    </w:p>
    <w:p w14:paraId="72CC3B33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8: Writing Strategy and Team Collaboration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71C9F497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20081994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Successful proposal development prioritizes thorough pre-writing, collaborative coordination, and clear writing schedules.</w:t>
            </w:r>
          </w:p>
        </w:tc>
      </w:tr>
    </w:tbl>
    <w:p w14:paraId="6BB93D0A" w14:textId="77777777" w:rsidR="00A63C3E" w:rsidRDefault="00A63C3E"/>
    <w:p w14:paraId="3C678FF6" w14:textId="7E276DE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6C0A966C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 xml:space="preserve">1. What </w:t>
      </w:r>
      <w:proofErr w:type="gramStart"/>
      <w:r>
        <w:rPr>
          <w:rFonts w:ascii="Arial" w:hAnsi="Arial"/>
          <w:b/>
          <w:color w:val="000000"/>
          <w:sz w:val="20"/>
        </w:rPr>
        <w:t>are</w:t>
      </w:r>
      <w:proofErr w:type="gramEnd"/>
      <w:r>
        <w:rPr>
          <w:rFonts w:ascii="Arial" w:hAnsi="Arial"/>
          <w:b/>
          <w:color w:val="000000"/>
          <w:sz w:val="20"/>
        </w:rPr>
        <w:t xml:space="preserve"> the core 'win themes' of your proposal? How do they directly address the funder's primary scoring criteria?</w:t>
      </w:r>
    </w:p>
    <w:p w14:paraId="6D39A71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7CB1E8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enforce a consistent writing style and technical tone when multiple co-authors are drafting sections?</w:t>
      </w:r>
    </w:p>
    <w:p w14:paraId="265E00E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F56313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manage and resolve conflicting messaging or structural ideas between team members during planning?</w:t>
      </w:r>
    </w:p>
    <w:p w14:paraId="28AA7F12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FD98DA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steps will you take to ensure that your writing remains persuasive, focused, and free of outdated boilerplate language?</w:t>
      </w:r>
    </w:p>
    <w:p w14:paraId="481C681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4D2BA3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your writing strategy actively reflect the values and expectations of the funder's reviewing committee?</w:t>
      </w:r>
    </w:p>
    <w:p w14:paraId="233F754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481EFD7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57F3336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7DAF1E9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rhetorical writing director. Based on this project's SWOT analysis and funder criteria: [Insert SWOT/Criteria], help me outline 3 distinct, high-impact 'win themes' that our writing team must weave into every section of the proposal.</w:t>
            </w:r>
          </w:p>
        </w:tc>
      </w:tr>
    </w:tbl>
    <w:p w14:paraId="3BDC87F8" w14:textId="77777777" w:rsidR="00A63C3E" w:rsidRDefault="00A63C3E"/>
    <w:p w14:paraId="1658F768" w14:textId="77777777" w:rsidR="00A63C3E" w:rsidRDefault="00000000">
      <w:r>
        <w:br w:type="page"/>
      </w:r>
    </w:p>
    <w:p w14:paraId="6E18211A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9: Narrative Anatomy and Style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50F7DEAC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2EBAD7DC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A standard proposal narrative must follow a precise logical structure, utilizing clear language styles to ensure readability.</w:t>
            </w:r>
          </w:p>
        </w:tc>
      </w:tr>
    </w:tbl>
    <w:p w14:paraId="50265ED3" w14:textId="77777777" w:rsidR="00A63C3E" w:rsidRDefault="00A63C3E"/>
    <w:p w14:paraId="6B10A588" w14:textId="49B037CB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78AB4D4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is the precise title of your proposal, and how does it balance scientific precision with persuasive appeal?</w:t>
      </w:r>
    </w:p>
    <w:p w14:paraId="5EC0E58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932373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Draft a concise Abstract/Executive Summary. Does it capture the problem, solution, cost, and impact in under 250 words?</w:t>
      </w:r>
    </w:p>
    <w:p w14:paraId="067C5A2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B9A32BF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structure your 'Plan or Methods' section chronologically to demonstrate operational feasibility?</w:t>
      </w:r>
    </w:p>
    <w:p w14:paraId="1599C14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69865E2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use active voice and plain language style to ensure that your complex project is readable by non-experts?</w:t>
      </w:r>
    </w:p>
    <w:p w14:paraId="5F89659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50A5D0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your conclusion establish a polite 'call to action' and express gratitude to the reviewers?</w:t>
      </w:r>
    </w:p>
    <w:p w14:paraId="69A0420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411772F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03775555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6D1616D8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technical writing coach. Review this draft methodology section: [Insert Text]. Rewrite it to strictly utilize active voice, transition phrases, and plain language, reducing sentence complexity while maintaining technical accuracy.</w:t>
            </w:r>
          </w:p>
        </w:tc>
      </w:tr>
    </w:tbl>
    <w:p w14:paraId="141150E8" w14:textId="77777777" w:rsidR="00A63C3E" w:rsidRDefault="00A63C3E"/>
    <w:p w14:paraId="7759A281" w14:textId="77777777" w:rsidR="00A63C3E" w:rsidRDefault="00000000">
      <w:r>
        <w:br w:type="page"/>
      </w:r>
    </w:p>
    <w:p w14:paraId="44BC20FB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10: Problem Statements and Smartie Needs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3512AA6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04A093D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The problem and needs statements serve as the persuasive foundation of the proposal, requiring objective data and ethical framing.</w:t>
            </w:r>
          </w:p>
        </w:tc>
      </w:tr>
    </w:tbl>
    <w:p w14:paraId="4BDDF2B4" w14:textId="77777777" w:rsidR="00A63C3E" w:rsidRDefault="00A63C3E"/>
    <w:p w14:paraId="1CB4C7CC" w14:textId="085950C6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5E619FDE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is the concise, single-sentence problem statement of your proposal?</w:t>
      </w:r>
    </w:p>
    <w:p w14:paraId="623F01C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6343258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does your needs statement transition from a local context to broader, systemic social issues?</w:t>
      </w:r>
    </w:p>
    <w:p w14:paraId="3B7C27E5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513527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rhetorically engage the funder by linking the severity of the problem directly to their organizational values?</w:t>
      </w:r>
    </w:p>
    <w:p w14:paraId="714E48C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34B2667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avoid emotional manipulation ('pity pitches') in favor of objective, logical urgency?</w:t>
      </w:r>
    </w:p>
    <w:p w14:paraId="550D2019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395416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your problem statement lead directly, logically, and inevitably to your proposed solution?</w:t>
      </w:r>
    </w:p>
    <w:p w14:paraId="3FFA58C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22D37E5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15D435F6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BC5FEFF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rhetorical analyst. Read this project description: [Insert Description]. Draft a single-sentence problem statement that is clear, compelling, and logically aligned with an asset-based needs narrative.</w:t>
            </w:r>
          </w:p>
        </w:tc>
      </w:tr>
    </w:tbl>
    <w:p w14:paraId="0926E720" w14:textId="77777777" w:rsidR="00A63C3E" w:rsidRDefault="00A63C3E"/>
    <w:p w14:paraId="347D786A" w14:textId="77777777" w:rsidR="00A63C3E" w:rsidRDefault="00000000">
      <w:r>
        <w:br w:type="page"/>
      </w:r>
    </w:p>
    <w:p w14:paraId="4C81406A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11: Cost Proposals and Financial Storytelling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78E274D5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5910E68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A budget is a highly persuasive, rhetorical document that translates project operations into transparent, compliant calculations.</w:t>
            </w:r>
          </w:p>
        </w:tc>
      </w:tr>
    </w:tbl>
    <w:p w14:paraId="22A91368" w14:textId="77777777" w:rsidR="00A63C3E" w:rsidRDefault="00A63C3E"/>
    <w:p w14:paraId="4B5A325B" w14:textId="657C703A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5E4AA207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Explain the concept of 'Financial Storytelling'. How does your budget narrative connect numbers directly to project activities?</w:t>
      </w:r>
    </w:p>
    <w:p w14:paraId="7036BFA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F62829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rhetorically justify your personnel costs to prove that your staff are qualified and appropriately compensated?</w:t>
      </w:r>
    </w:p>
    <w:p w14:paraId="0137D0E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5566B8F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does your budget demonstrate extreme transparency, showing reviewers that every dollar requested is necessary and reasonable?</w:t>
      </w:r>
    </w:p>
    <w:p w14:paraId="6F6942E3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437E006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explain and justify 'Indirect Costs' (administrative overhead) to a reviewer who may be skeptical of non-program costs?</w:t>
      </w:r>
    </w:p>
    <w:p w14:paraId="5E9A0CD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6EB5298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value does your budget narrative add to the overall logical arguments of the technical proposal?</w:t>
      </w:r>
    </w:p>
    <w:p w14:paraId="1CCC7DC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C028FCA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3B25DA9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39531751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financial storyteller. Read this list of budget items: [Insert Items]. Draft a persuasive, professional Budget Narrative section that explains the logical necessity of each expense and connects it directly to our program goals.</w:t>
            </w:r>
          </w:p>
        </w:tc>
      </w:tr>
    </w:tbl>
    <w:p w14:paraId="2CBFF111" w14:textId="77777777" w:rsidR="00A63C3E" w:rsidRDefault="00A63C3E"/>
    <w:p w14:paraId="5A8FD664" w14:textId="77777777" w:rsidR="00A63C3E" w:rsidRDefault="00000000">
      <w:r>
        <w:br w:type="page"/>
      </w:r>
    </w:p>
    <w:p w14:paraId="5B20A387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12: Editing, Reviewing, and Revising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21446D39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E2E4CC9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Polishing a proposal requires a structured review process, transforming a rough draft into a funder-ready, compliant document.</w:t>
            </w:r>
          </w:p>
        </w:tc>
      </w:tr>
    </w:tbl>
    <w:p w14:paraId="591EF202" w14:textId="77777777" w:rsidR="00A63C3E" w:rsidRDefault="00A63C3E"/>
    <w:p w14:paraId="13370973" w14:textId="71EA590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417248A2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do you distinguish between editing (correcting mechanics) and revising (restructuring ideas and logical arguments)?</w:t>
      </w:r>
    </w:p>
    <w:p w14:paraId="5859501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563132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ensure that your proposal speaks with a singular, unified brand voice despite having multiple contributors?</w:t>
      </w:r>
    </w:p>
    <w:p w14:paraId="74E34005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D1BF321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rhetorically align your final edits with the specific evaluation rubrics and preferences of the review committee?</w:t>
      </w:r>
    </w:p>
    <w:p w14:paraId="444B27CF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242FC7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steps will you take to ensure that your formatting (headers, fonts, margins) visually supports your persuasive message?</w:t>
      </w:r>
    </w:p>
    <w:p w14:paraId="2EDCAAB7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28DF28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manage the emotional toll of receiving constructive criticism and editing suggestions from reviewers?</w:t>
      </w:r>
    </w:p>
    <w:p w14:paraId="7A9D8917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8A14114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16130702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2D4A4A59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professional developmental editor. Read this draft proposal section: [Insert Text]. Review it against our primary scoring rubric: [Insert Rubric] and provide strategic suggestions for restructuring ideas to maximize impact.</w:t>
            </w:r>
          </w:p>
        </w:tc>
      </w:tr>
    </w:tbl>
    <w:p w14:paraId="7300A6EC" w14:textId="77777777" w:rsidR="00A63C3E" w:rsidRDefault="00A63C3E"/>
    <w:p w14:paraId="7B10ABB5" w14:textId="77777777" w:rsidR="00A63C3E" w:rsidRDefault="00000000">
      <w:r>
        <w:br w:type="page"/>
      </w:r>
    </w:p>
    <w:p w14:paraId="4998483F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13: Submission Phase and Operational Obligations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0C2068D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72187EB6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Submission is a high-stakes, technical project phase that translates proposal promises into binding operational contracts.</w:t>
            </w:r>
          </w:p>
        </w:tc>
      </w:tr>
    </w:tbl>
    <w:p w14:paraId="1E822192" w14:textId="77777777" w:rsidR="00A63C3E" w:rsidRDefault="00A63C3E"/>
    <w:p w14:paraId="014EA96C" w14:textId="46665A54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41C63D5F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 xml:space="preserve">1. How does your submission strategy demonstrate respect for the </w:t>
      </w:r>
      <w:proofErr w:type="gramStart"/>
      <w:r>
        <w:rPr>
          <w:rFonts w:ascii="Arial" w:hAnsi="Arial"/>
          <w:b/>
          <w:color w:val="000000"/>
          <w:sz w:val="20"/>
        </w:rPr>
        <w:t>funder's</w:t>
      </w:r>
      <w:proofErr w:type="gramEnd"/>
      <w:r>
        <w:rPr>
          <w:rFonts w:ascii="Arial" w:hAnsi="Arial"/>
          <w:b/>
          <w:color w:val="000000"/>
          <w:sz w:val="20"/>
        </w:rPr>
        <w:t xml:space="preserve"> staff and technical systems?</w:t>
      </w:r>
    </w:p>
    <w:p w14:paraId="6D2D34A2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A492F52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is your plan for keeping the proposal's core rhetorical promises aligned with your actual operational capacity?</w:t>
      </w:r>
    </w:p>
    <w:p w14:paraId="64A96262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13044B5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manage negotiations if the funder offers only partial funding for your proposed budget?</w:t>
      </w:r>
    </w:p>
    <w:p w14:paraId="43C8BE4D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739750E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communication strategies will you use to maintain a warm, collaborative relationship with the funder during the review period?</w:t>
      </w:r>
    </w:p>
    <w:p w14:paraId="424C4ED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4793CC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a well-documented and clean submission package build long-term institutional credibility and brand trust?</w:t>
      </w:r>
    </w:p>
    <w:p w14:paraId="3A1DCB1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40492DD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5D9FF4BA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E82DE88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strategic negotiator. We received a notice that our grant: [Insert Project] was approved, but at only 70% of the requested budget. Help me draft a diplomatic response that proposes a revised scope of work while maintaining alignment.</w:t>
            </w:r>
          </w:p>
        </w:tc>
      </w:tr>
    </w:tbl>
    <w:p w14:paraId="5C7C5DEF" w14:textId="77777777" w:rsidR="00A63C3E" w:rsidRDefault="00A63C3E"/>
    <w:p w14:paraId="2A2C75EA" w14:textId="77777777" w:rsidR="00A63C3E" w:rsidRDefault="00000000">
      <w:r>
        <w:br w:type="page"/>
      </w:r>
    </w:p>
    <w:p w14:paraId="06B44E8E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14: Post-Award Stewardship, AI, and Future Trends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1377B402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E364812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Continuous stewardship, feedback loops, and maintaining human responsibility in an automated world sustain long-term project impact.</w:t>
            </w:r>
          </w:p>
        </w:tc>
      </w:tr>
    </w:tbl>
    <w:p w14:paraId="72415F8E" w14:textId="77777777" w:rsidR="00A63C3E" w:rsidRDefault="00A63C3E"/>
    <w:p w14:paraId="50FBB894" w14:textId="5FA41ADC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63E4F87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Explain the 'looking back to move forward' philosophy. How does past performance shape your future proposals?</w:t>
      </w:r>
    </w:p>
    <w:p w14:paraId="621D640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C93E047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maintain honest, transparent, and ongoing communication with your funder, especially when challenges arise?</w:t>
      </w:r>
    </w:p>
    <w:p w14:paraId="700FB4F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59D87C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demonstrate deep gratitude and respect to the funder and community partners during the final reporting phase?</w:t>
      </w:r>
    </w:p>
    <w:p w14:paraId="276D908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14DE18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does ethical post-award stewardship operate as a form of rhetorical communication that builds your brand's authority?</w:t>
      </w:r>
    </w:p>
    <w:p w14:paraId="13D2067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B4F81FC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continue to advocate for the community and beneficiaries after the grant cycle has officially closed?</w:t>
      </w:r>
    </w:p>
    <w:p w14:paraId="343A909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5C8D36E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D0B1D71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44640B1C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philanthropic relationship officer. Draft a professional, heartfelt 'Annual Stewardship Report' letter to our primary funder: [Insert Funder Name]. Highlight our project's qualitative human impact, express gratitude, and discuss future sustainability.</w:t>
            </w:r>
          </w:p>
        </w:tc>
      </w:tr>
    </w:tbl>
    <w:p w14:paraId="3E7563F3" w14:textId="77777777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064F3" w14:textId="77777777" w:rsidR="00642739" w:rsidRDefault="00642739">
      <w:pPr>
        <w:spacing w:after="0" w:line="240" w:lineRule="auto"/>
      </w:pPr>
      <w:r>
        <w:separator/>
      </w:r>
    </w:p>
  </w:endnote>
  <w:endnote w:type="continuationSeparator" w:id="0">
    <w:p w14:paraId="27846CD8" w14:textId="77777777" w:rsidR="00642739" w:rsidRDefault="00642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2B501" w14:textId="77777777" w:rsidR="00642739" w:rsidRDefault="00642739">
      <w:pPr>
        <w:spacing w:after="0" w:line="240" w:lineRule="auto"/>
      </w:pPr>
      <w:r>
        <w:separator/>
      </w:r>
    </w:p>
  </w:footnote>
  <w:footnote w:type="continuationSeparator" w:id="0">
    <w:p w14:paraId="074C246A" w14:textId="77777777" w:rsidR="00642739" w:rsidRDefault="00642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42739"/>
    <w:rsid w:val="00825EC9"/>
    <w:rsid w:val="00981994"/>
    <w:rsid w:val="00A63C3E"/>
    <w:rsid w:val="00AA1D8D"/>
    <w:rsid w:val="00B4344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2026-08-25T03:14:00Z</dcterms:modified>
  <cp:category/>
</cp:coreProperties>
</file>